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4094A" w14:textId="2B0C3007" w:rsidR="0068093C" w:rsidRPr="0068093C" w:rsidRDefault="0068093C" w:rsidP="0068093C">
      <w:pPr>
        <w:pStyle w:val="Naslov1"/>
        <w:tabs>
          <w:tab w:val="left" w:pos="9072"/>
          <w:tab w:val="left" w:pos="9214"/>
        </w:tabs>
        <w:ind w:left="142" w:right="283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sl-SI"/>
        </w:rPr>
      </w:pPr>
      <w:r w:rsidRPr="0068093C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sl-SI"/>
        </w:rPr>
        <w:t xml:space="preserve">Na podlagi objavljene namere o sklenitvi neposredne pogodbe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sl-SI"/>
        </w:rPr>
        <w:t xml:space="preserve">za oddajo nepremičnine v brezplačno uporabo </w:t>
      </w:r>
      <w:r w:rsidRPr="0068093C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sl-SI"/>
        </w:rPr>
        <w:t>št. 478-</w:t>
      </w:r>
      <w:r w:rsidR="00F516E2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sl-SI"/>
        </w:rPr>
        <w:t>2</w:t>
      </w:r>
      <w:r w:rsidRPr="0068093C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sl-SI"/>
        </w:rPr>
        <w:t>/2026-</w:t>
      </w:r>
      <w:r w:rsidR="00F516E2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sl-SI"/>
        </w:rPr>
        <w:t>10</w:t>
      </w:r>
      <w:r w:rsidR="003079EA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sl-SI"/>
        </w:rPr>
        <w:t>8</w:t>
      </w:r>
      <w:r w:rsidRPr="0068093C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sl-SI"/>
        </w:rPr>
        <w:t xml:space="preserve">, ki je bila objavljena na spletni strani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sl-SI"/>
        </w:rPr>
        <w:t>Občine Litija</w:t>
      </w:r>
      <w:r w:rsidRPr="0068093C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sl-SI"/>
        </w:rPr>
        <w:t xml:space="preserve"> dne </w:t>
      </w:r>
      <w:r w:rsidR="00F516E2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sl-SI"/>
        </w:rPr>
        <w:t>3.8</w:t>
      </w:r>
      <w:r w:rsidRPr="0068093C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sl-SI"/>
        </w:rPr>
        <w:t>.2026 podajamo naslednjo</w:t>
      </w:r>
    </w:p>
    <w:p w14:paraId="2240D767" w14:textId="60A9B996" w:rsidR="00357B83" w:rsidRPr="0068093C" w:rsidRDefault="009A1788" w:rsidP="0068093C">
      <w:pPr>
        <w:pStyle w:val="Naslov1"/>
        <w:tabs>
          <w:tab w:val="left" w:pos="9072"/>
          <w:tab w:val="left" w:pos="9214"/>
        </w:tabs>
        <w:ind w:left="142" w:right="283"/>
        <w:jc w:val="center"/>
        <w:rPr>
          <w:rFonts w:ascii="Times New Roman" w:hAnsi="Times New Roman" w:cs="Times New Roman"/>
          <w:color w:val="auto"/>
        </w:rPr>
      </w:pPr>
      <w:r w:rsidRPr="0068093C">
        <w:rPr>
          <w:rFonts w:ascii="Times New Roman" w:hAnsi="Times New Roman" w:cs="Times New Roman"/>
          <w:color w:val="auto"/>
        </w:rPr>
        <w:t>PRIJAV</w:t>
      </w:r>
      <w:r w:rsidR="0068093C" w:rsidRPr="0068093C">
        <w:rPr>
          <w:rFonts w:ascii="Times New Roman" w:hAnsi="Times New Roman" w:cs="Times New Roman"/>
          <w:color w:val="auto"/>
        </w:rPr>
        <w:t>O</w:t>
      </w:r>
      <w:r w:rsidRPr="0068093C">
        <w:rPr>
          <w:rFonts w:ascii="Times New Roman" w:hAnsi="Times New Roman" w:cs="Times New Roman"/>
          <w:color w:val="auto"/>
        </w:rPr>
        <w:t xml:space="preserve"> </w:t>
      </w:r>
      <w:r w:rsidR="0068093C" w:rsidRPr="0068093C">
        <w:rPr>
          <w:rFonts w:ascii="Times New Roman" w:hAnsi="Times New Roman" w:cs="Times New Roman"/>
          <w:color w:val="auto"/>
        </w:rPr>
        <w:t>NA NAMERO</w:t>
      </w:r>
    </w:p>
    <w:p w14:paraId="584B6D37" w14:textId="77777777" w:rsidR="0068093C" w:rsidRPr="0068093C" w:rsidRDefault="0068093C" w:rsidP="0068093C">
      <w:pPr>
        <w:tabs>
          <w:tab w:val="left" w:pos="9072"/>
          <w:tab w:val="left" w:pos="9214"/>
        </w:tabs>
        <w:ind w:left="142" w:right="283"/>
      </w:pPr>
    </w:p>
    <w:p w14:paraId="503F3308" w14:textId="77777777" w:rsidR="00357B83" w:rsidRPr="0068093C" w:rsidRDefault="009A1788" w:rsidP="0068093C">
      <w:pPr>
        <w:tabs>
          <w:tab w:val="left" w:pos="9072"/>
          <w:tab w:val="left" w:pos="9214"/>
        </w:tabs>
        <w:ind w:left="142" w:right="283"/>
        <w:rPr>
          <w:rFonts w:ascii="Times New Roman" w:hAnsi="Times New Roman" w:cs="Times New Roman"/>
        </w:rPr>
      </w:pPr>
      <w:r w:rsidRPr="0068093C">
        <w:rPr>
          <w:rFonts w:ascii="Times New Roman" w:hAnsi="Times New Roman" w:cs="Times New Roman"/>
          <w:b/>
        </w:rPr>
        <w:t>1. PODATKI O PRIJAVITELJU</w:t>
      </w: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2488"/>
        <w:gridCol w:w="6819"/>
      </w:tblGrid>
      <w:tr w:rsidR="0068093C" w14:paraId="28AA426E" w14:textId="77777777" w:rsidTr="0068093C">
        <w:trPr>
          <w:trHeight w:val="503"/>
        </w:trPr>
        <w:tc>
          <w:tcPr>
            <w:tcW w:w="2498" w:type="dxa"/>
          </w:tcPr>
          <w:p w14:paraId="31C6E98A" w14:textId="77777777" w:rsidR="0068093C" w:rsidRDefault="0068093C" w:rsidP="0068093C">
            <w:pPr>
              <w:tabs>
                <w:tab w:val="left" w:pos="9072"/>
                <w:tab w:val="left" w:pos="9214"/>
              </w:tabs>
              <w:ind w:left="142" w:right="283"/>
              <w:rPr>
                <w:rFonts w:ascii="Times New Roman" w:hAnsi="Times New Roman" w:cs="Times New Roman"/>
              </w:rPr>
            </w:pPr>
            <w:r w:rsidRPr="0068093C">
              <w:rPr>
                <w:rFonts w:ascii="Times New Roman" w:hAnsi="Times New Roman" w:cs="Times New Roman"/>
              </w:rPr>
              <w:t>Naziv prijavitelja:</w:t>
            </w:r>
          </w:p>
          <w:p w14:paraId="0E2368B2" w14:textId="77777777" w:rsidR="0068093C" w:rsidRDefault="0068093C" w:rsidP="0068093C">
            <w:pPr>
              <w:tabs>
                <w:tab w:val="left" w:pos="9072"/>
                <w:tab w:val="left" w:pos="9214"/>
              </w:tabs>
              <w:ind w:left="142" w:right="283"/>
              <w:rPr>
                <w:rFonts w:ascii="Times New Roman" w:hAnsi="Times New Roman" w:cs="Times New Roman"/>
              </w:rPr>
            </w:pPr>
          </w:p>
        </w:tc>
        <w:tc>
          <w:tcPr>
            <w:tcW w:w="6898" w:type="dxa"/>
          </w:tcPr>
          <w:p w14:paraId="7F74388C" w14:textId="77777777" w:rsidR="0068093C" w:rsidRDefault="0068093C" w:rsidP="0068093C">
            <w:pPr>
              <w:tabs>
                <w:tab w:val="left" w:pos="9072"/>
                <w:tab w:val="left" w:pos="9214"/>
              </w:tabs>
              <w:ind w:left="142" w:right="283"/>
              <w:rPr>
                <w:rFonts w:ascii="Times New Roman" w:hAnsi="Times New Roman" w:cs="Times New Roman"/>
              </w:rPr>
            </w:pPr>
          </w:p>
        </w:tc>
      </w:tr>
      <w:tr w:rsidR="0068093C" w14:paraId="7AAE37C9" w14:textId="77777777" w:rsidTr="0068093C">
        <w:trPr>
          <w:trHeight w:val="519"/>
        </w:trPr>
        <w:tc>
          <w:tcPr>
            <w:tcW w:w="2498" w:type="dxa"/>
          </w:tcPr>
          <w:p w14:paraId="5F57C333" w14:textId="77777777" w:rsidR="0068093C" w:rsidRPr="0068093C" w:rsidRDefault="0068093C" w:rsidP="0068093C">
            <w:pPr>
              <w:tabs>
                <w:tab w:val="left" w:pos="9072"/>
                <w:tab w:val="left" w:pos="9214"/>
              </w:tabs>
              <w:ind w:left="142" w:right="283"/>
              <w:rPr>
                <w:rFonts w:ascii="Times New Roman" w:hAnsi="Times New Roman" w:cs="Times New Roman"/>
              </w:rPr>
            </w:pPr>
            <w:r w:rsidRPr="0068093C">
              <w:rPr>
                <w:rFonts w:ascii="Times New Roman" w:hAnsi="Times New Roman" w:cs="Times New Roman"/>
              </w:rPr>
              <w:t>Sedež:</w:t>
            </w:r>
          </w:p>
          <w:p w14:paraId="26C33B45" w14:textId="77777777" w:rsidR="0068093C" w:rsidRDefault="0068093C" w:rsidP="0068093C">
            <w:pPr>
              <w:tabs>
                <w:tab w:val="left" w:pos="9072"/>
                <w:tab w:val="left" w:pos="9214"/>
              </w:tabs>
              <w:ind w:left="142" w:right="283"/>
              <w:rPr>
                <w:rFonts w:ascii="Times New Roman" w:hAnsi="Times New Roman" w:cs="Times New Roman"/>
              </w:rPr>
            </w:pPr>
          </w:p>
        </w:tc>
        <w:tc>
          <w:tcPr>
            <w:tcW w:w="6898" w:type="dxa"/>
          </w:tcPr>
          <w:p w14:paraId="2AC5A095" w14:textId="77777777" w:rsidR="0068093C" w:rsidRDefault="0068093C" w:rsidP="0068093C">
            <w:pPr>
              <w:tabs>
                <w:tab w:val="left" w:pos="9072"/>
                <w:tab w:val="left" w:pos="9214"/>
              </w:tabs>
              <w:ind w:left="142" w:right="283"/>
              <w:rPr>
                <w:rFonts w:ascii="Times New Roman" w:hAnsi="Times New Roman" w:cs="Times New Roman"/>
              </w:rPr>
            </w:pPr>
          </w:p>
        </w:tc>
      </w:tr>
      <w:tr w:rsidR="0068093C" w14:paraId="7BAF852A" w14:textId="77777777" w:rsidTr="0068093C">
        <w:trPr>
          <w:trHeight w:val="503"/>
        </w:trPr>
        <w:tc>
          <w:tcPr>
            <w:tcW w:w="2498" w:type="dxa"/>
          </w:tcPr>
          <w:p w14:paraId="70B6BE47" w14:textId="77777777" w:rsidR="0068093C" w:rsidRPr="0068093C" w:rsidRDefault="0068093C" w:rsidP="0068093C">
            <w:pPr>
              <w:tabs>
                <w:tab w:val="left" w:pos="9072"/>
                <w:tab w:val="left" w:pos="9214"/>
              </w:tabs>
              <w:ind w:left="142" w:right="283"/>
              <w:rPr>
                <w:rFonts w:ascii="Times New Roman" w:hAnsi="Times New Roman" w:cs="Times New Roman"/>
              </w:rPr>
            </w:pPr>
            <w:r w:rsidRPr="0068093C">
              <w:rPr>
                <w:rFonts w:ascii="Times New Roman" w:hAnsi="Times New Roman" w:cs="Times New Roman"/>
              </w:rPr>
              <w:t>Matična številka:</w:t>
            </w:r>
          </w:p>
          <w:p w14:paraId="089F1B0D" w14:textId="77777777" w:rsidR="0068093C" w:rsidRDefault="0068093C" w:rsidP="0068093C">
            <w:pPr>
              <w:tabs>
                <w:tab w:val="left" w:pos="9072"/>
                <w:tab w:val="left" w:pos="9214"/>
              </w:tabs>
              <w:ind w:left="142" w:right="283"/>
              <w:rPr>
                <w:rFonts w:ascii="Times New Roman" w:hAnsi="Times New Roman" w:cs="Times New Roman"/>
              </w:rPr>
            </w:pPr>
          </w:p>
        </w:tc>
        <w:tc>
          <w:tcPr>
            <w:tcW w:w="6898" w:type="dxa"/>
          </w:tcPr>
          <w:p w14:paraId="5ADD6D1B" w14:textId="77777777" w:rsidR="0068093C" w:rsidRDefault="0068093C" w:rsidP="0068093C">
            <w:pPr>
              <w:tabs>
                <w:tab w:val="left" w:pos="9072"/>
                <w:tab w:val="left" w:pos="9214"/>
              </w:tabs>
              <w:ind w:left="142" w:right="283"/>
              <w:rPr>
                <w:rFonts w:ascii="Times New Roman" w:hAnsi="Times New Roman" w:cs="Times New Roman"/>
              </w:rPr>
            </w:pPr>
          </w:p>
        </w:tc>
      </w:tr>
      <w:tr w:rsidR="0068093C" w14:paraId="2550865B" w14:textId="77777777" w:rsidTr="0068093C">
        <w:trPr>
          <w:trHeight w:val="519"/>
        </w:trPr>
        <w:tc>
          <w:tcPr>
            <w:tcW w:w="2498" w:type="dxa"/>
          </w:tcPr>
          <w:p w14:paraId="5926AC08" w14:textId="77777777" w:rsidR="0068093C" w:rsidRPr="0068093C" w:rsidRDefault="0068093C" w:rsidP="0068093C">
            <w:pPr>
              <w:tabs>
                <w:tab w:val="left" w:pos="9072"/>
                <w:tab w:val="left" w:pos="9214"/>
              </w:tabs>
              <w:ind w:left="142" w:right="283"/>
              <w:rPr>
                <w:rFonts w:ascii="Times New Roman" w:hAnsi="Times New Roman" w:cs="Times New Roman"/>
              </w:rPr>
            </w:pPr>
            <w:r w:rsidRPr="0068093C">
              <w:rPr>
                <w:rFonts w:ascii="Times New Roman" w:hAnsi="Times New Roman" w:cs="Times New Roman"/>
              </w:rPr>
              <w:t>Davčna številka:</w:t>
            </w:r>
          </w:p>
          <w:p w14:paraId="17948CBA" w14:textId="77777777" w:rsidR="0068093C" w:rsidRDefault="0068093C" w:rsidP="0068093C">
            <w:pPr>
              <w:tabs>
                <w:tab w:val="left" w:pos="9072"/>
                <w:tab w:val="left" w:pos="9214"/>
              </w:tabs>
              <w:ind w:left="142" w:right="283"/>
              <w:rPr>
                <w:rFonts w:ascii="Times New Roman" w:hAnsi="Times New Roman" w:cs="Times New Roman"/>
              </w:rPr>
            </w:pPr>
          </w:p>
        </w:tc>
        <w:tc>
          <w:tcPr>
            <w:tcW w:w="6898" w:type="dxa"/>
          </w:tcPr>
          <w:p w14:paraId="38E787C6" w14:textId="77777777" w:rsidR="0068093C" w:rsidRDefault="0068093C" w:rsidP="0068093C">
            <w:pPr>
              <w:tabs>
                <w:tab w:val="left" w:pos="9072"/>
                <w:tab w:val="left" w:pos="9214"/>
              </w:tabs>
              <w:ind w:left="142" w:right="283"/>
              <w:rPr>
                <w:rFonts w:ascii="Times New Roman" w:hAnsi="Times New Roman" w:cs="Times New Roman"/>
              </w:rPr>
            </w:pPr>
          </w:p>
        </w:tc>
      </w:tr>
      <w:tr w:rsidR="0068093C" w14:paraId="45C96B43" w14:textId="77777777" w:rsidTr="0068093C">
        <w:trPr>
          <w:trHeight w:val="503"/>
        </w:trPr>
        <w:tc>
          <w:tcPr>
            <w:tcW w:w="2498" w:type="dxa"/>
          </w:tcPr>
          <w:p w14:paraId="4CC4E703" w14:textId="77777777" w:rsidR="0068093C" w:rsidRPr="0068093C" w:rsidRDefault="0068093C" w:rsidP="0068093C">
            <w:pPr>
              <w:tabs>
                <w:tab w:val="left" w:pos="9072"/>
                <w:tab w:val="left" w:pos="9214"/>
              </w:tabs>
              <w:ind w:left="142" w:right="283"/>
              <w:rPr>
                <w:rFonts w:ascii="Times New Roman" w:hAnsi="Times New Roman" w:cs="Times New Roman"/>
              </w:rPr>
            </w:pPr>
            <w:r w:rsidRPr="0068093C">
              <w:rPr>
                <w:rFonts w:ascii="Times New Roman" w:hAnsi="Times New Roman" w:cs="Times New Roman"/>
              </w:rPr>
              <w:t>Zakoniti zastopnik:</w:t>
            </w:r>
          </w:p>
          <w:p w14:paraId="1D3F1938" w14:textId="77777777" w:rsidR="0068093C" w:rsidRDefault="0068093C" w:rsidP="0068093C">
            <w:pPr>
              <w:tabs>
                <w:tab w:val="left" w:pos="9072"/>
                <w:tab w:val="left" w:pos="9214"/>
              </w:tabs>
              <w:ind w:left="142" w:right="283"/>
              <w:rPr>
                <w:rFonts w:ascii="Times New Roman" w:hAnsi="Times New Roman" w:cs="Times New Roman"/>
              </w:rPr>
            </w:pPr>
          </w:p>
        </w:tc>
        <w:tc>
          <w:tcPr>
            <w:tcW w:w="6898" w:type="dxa"/>
          </w:tcPr>
          <w:p w14:paraId="18B729C0" w14:textId="77777777" w:rsidR="0068093C" w:rsidRDefault="0068093C" w:rsidP="0068093C">
            <w:pPr>
              <w:tabs>
                <w:tab w:val="left" w:pos="9072"/>
                <w:tab w:val="left" w:pos="9214"/>
              </w:tabs>
              <w:ind w:left="142" w:right="283"/>
              <w:rPr>
                <w:rFonts w:ascii="Times New Roman" w:hAnsi="Times New Roman" w:cs="Times New Roman"/>
              </w:rPr>
            </w:pPr>
          </w:p>
        </w:tc>
      </w:tr>
      <w:tr w:rsidR="0068093C" w14:paraId="23C2282A" w14:textId="77777777" w:rsidTr="0068093C">
        <w:trPr>
          <w:trHeight w:val="503"/>
        </w:trPr>
        <w:tc>
          <w:tcPr>
            <w:tcW w:w="2498" w:type="dxa"/>
          </w:tcPr>
          <w:p w14:paraId="4A6FEC77" w14:textId="77777777" w:rsidR="0068093C" w:rsidRPr="0068093C" w:rsidRDefault="0068093C" w:rsidP="0068093C">
            <w:pPr>
              <w:tabs>
                <w:tab w:val="left" w:pos="9072"/>
                <w:tab w:val="left" w:pos="9214"/>
              </w:tabs>
              <w:ind w:left="142" w:right="283"/>
              <w:rPr>
                <w:rFonts w:ascii="Times New Roman" w:hAnsi="Times New Roman" w:cs="Times New Roman"/>
              </w:rPr>
            </w:pPr>
            <w:r w:rsidRPr="0068093C">
              <w:rPr>
                <w:rFonts w:ascii="Times New Roman" w:hAnsi="Times New Roman" w:cs="Times New Roman"/>
              </w:rPr>
              <w:t>Kontaktna oseba:</w:t>
            </w:r>
          </w:p>
          <w:p w14:paraId="1F5E5480" w14:textId="77777777" w:rsidR="0068093C" w:rsidRDefault="0068093C" w:rsidP="0068093C">
            <w:pPr>
              <w:tabs>
                <w:tab w:val="left" w:pos="9072"/>
                <w:tab w:val="left" w:pos="9214"/>
              </w:tabs>
              <w:ind w:left="142" w:right="283"/>
              <w:rPr>
                <w:rFonts w:ascii="Times New Roman" w:hAnsi="Times New Roman" w:cs="Times New Roman"/>
              </w:rPr>
            </w:pPr>
          </w:p>
        </w:tc>
        <w:tc>
          <w:tcPr>
            <w:tcW w:w="6898" w:type="dxa"/>
          </w:tcPr>
          <w:p w14:paraId="00DC7005" w14:textId="77777777" w:rsidR="0068093C" w:rsidRDefault="0068093C" w:rsidP="0068093C">
            <w:pPr>
              <w:tabs>
                <w:tab w:val="left" w:pos="9072"/>
                <w:tab w:val="left" w:pos="9214"/>
              </w:tabs>
              <w:ind w:left="142" w:right="283"/>
              <w:rPr>
                <w:rFonts w:ascii="Times New Roman" w:hAnsi="Times New Roman" w:cs="Times New Roman"/>
              </w:rPr>
            </w:pPr>
          </w:p>
        </w:tc>
      </w:tr>
      <w:tr w:rsidR="0068093C" w14:paraId="1E923955" w14:textId="77777777" w:rsidTr="0068093C">
        <w:trPr>
          <w:trHeight w:val="519"/>
        </w:trPr>
        <w:tc>
          <w:tcPr>
            <w:tcW w:w="2498" w:type="dxa"/>
          </w:tcPr>
          <w:p w14:paraId="7D552F56" w14:textId="77777777" w:rsidR="0068093C" w:rsidRPr="0068093C" w:rsidRDefault="0068093C" w:rsidP="0068093C">
            <w:pPr>
              <w:tabs>
                <w:tab w:val="left" w:pos="9072"/>
                <w:tab w:val="left" w:pos="9214"/>
              </w:tabs>
              <w:ind w:left="142" w:right="283"/>
              <w:rPr>
                <w:rFonts w:ascii="Times New Roman" w:hAnsi="Times New Roman" w:cs="Times New Roman"/>
              </w:rPr>
            </w:pPr>
            <w:r w:rsidRPr="0068093C">
              <w:rPr>
                <w:rFonts w:ascii="Times New Roman" w:hAnsi="Times New Roman" w:cs="Times New Roman"/>
              </w:rPr>
              <w:t>Telefon:</w:t>
            </w:r>
          </w:p>
          <w:p w14:paraId="2A774207" w14:textId="77777777" w:rsidR="0068093C" w:rsidRPr="0068093C" w:rsidRDefault="0068093C" w:rsidP="0068093C">
            <w:pPr>
              <w:tabs>
                <w:tab w:val="left" w:pos="9072"/>
                <w:tab w:val="left" w:pos="9214"/>
              </w:tabs>
              <w:ind w:left="142" w:right="283"/>
              <w:rPr>
                <w:rFonts w:ascii="Times New Roman" w:hAnsi="Times New Roman" w:cs="Times New Roman"/>
              </w:rPr>
            </w:pPr>
          </w:p>
        </w:tc>
        <w:tc>
          <w:tcPr>
            <w:tcW w:w="6898" w:type="dxa"/>
          </w:tcPr>
          <w:p w14:paraId="3C2CD272" w14:textId="77777777" w:rsidR="0068093C" w:rsidRDefault="0068093C" w:rsidP="0068093C">
            <w:pPr>
              <w:tabs>
                <w:tab w:val="left" w:pos="9072"/>
                <w:tab w:val="left" w:pos="9214"/>
              </w:tabs>
              <w:ind w:left="142" w:right="283"/>
              <w:rPr>
                <w:rFonts w:ascii="Times New Roman" w:hAnsi="Times New Roman" w:cs="Times New Roman"/>
              </w:rPr>
            </w:pPr>
          </w:p>
        </w:tc>
      </w:tr>
      <w:tr w:rsidR="0068093C" w14:paraId="2465E604" w14:textId="77777777" w:rsidTr="0068093C">
        <w:trPr>
          <w:trHeight w:val="503"/>
        </w:trPr>
        <w:tc>
          <w:tcPr>
            <w:tcW w:w="2498" w:type="dxa"/>
          </w:tcPr>
          <w:p w14:paraId="0F796C90" w14:textId="77777777" w:rsidR="0068093C" w:rsidRPr="0068093C" w:rsidRDefault="0068093C" w:rsidP="0068093C">
            <w:pPr>
              <w:tabs>
                <w:tab w:val="left" w:pos="9072"/>
                <w:tab w:val="left" w:pos="9214"/>
              </w:tabs>
              <w:ind w:left="142" w:right="283"/>
              <w:rPr>
                <w:rFonts w:ascii="Times New Roman" w:hAnsi="Times New Roman" w:cs="Times New Roman"/>
              </w:rPr>
            </w:pPr>
            <w:r w:rsidRPr="0068093C">
              <w:rPr>
                <w:rFonts w:ascii="Times New Roman" w:hAnsi="Times New Roman" w:cs="Times New Roman"/>
              </w:rPr>
              <w:t>Elektronski naslov:</w:t>
            </w:r>
          </w:p>
          <w:p w14:paraId="5B24D23D" w14:textId="77777777" w:rsidR="0068093C" w:rsidRDefault="0068093C" w:rsidP="0068093C">
            <w:pPr>
              <w:tabs>
                <w:tab w:val="left" w:pos="9072"/>
                <w:tab w:val="left" w:pos="9214"/>
              </w:tabs>
              <w:ind w:left="142" w:right="283"/>
              <w:rPr>
                <w:rFonts w:ascii="Times New Roman" w:hAnsi="Times New Roman" w:cs="Times New Roman"/>
              </w:rPr>
            </w:pPr>
          </w:p>
        </w:tc>
        <w:tc>
          <w:tcPr>
            <w:tcW w:w="6898" w:type="dxa"/>
          </w:tcPr>
          <w:p w14:paraId="2EA25364" w14:textId="77777777" w:rsidR="0068093C" w:rsidRDefault="0068093C" w:rsidP="0068093C">
            <w:pPr>
              <w:tabs>
                <w:tab w:val="left" w:pos="9072"/>
                <w:tab w:val="left" w:pos="9214"/>
              </w:tabs>
              <w:ind w:left="142" w:right="283"/>
              <w:rPr>
                <w:rFonts w:ascii="Times New Roman" w:hAnsi="Times New Roman" w:cs="Times New Roman"/>
              </w:rPr>
            </w:pPr>
          </w:p>
        </w:tc>
      </w:tr>
    </w:tbl>
    <w:p w14:paraId="3A6B64F6" w14:textId="450CF63A" w:rsidR="0068093C" w:rsidRPr="0068093C" w:rsidRDefault="0068093C" w:rsidP="0068093C">
      <w:pPr>
        <w:tabs>
          <w:tab w:val="left" w:pos="9072"/>
          <w:tab w:val="left" w:pos="9214"/>
        </w:tabs>
        <w:ind w:left="142" w:right="283"/>
        <w:rPr>
          <w:rFonts w:ascii="Times New Roman" w:hAnsi="Times New Roman" w:cs="Times New Roman"/>
        </w:rPr>
      </w:pPr>
    </w:p>
    <w:p w14:paraId="6B72206C" w14:textId="77777777" w:rsidR="00357B83" w:rsidRPr="0068093C" w:rsidRDefault="009A1788" w:rsidP="0068093C">
      <w:pPr>
        <w:tabs>
          <w:tab w:val="left" w:pos="9072"/>
          <w:tab w:val="left" w:pos="9214"/>
        </w:tabs>
        <w:ind w:left="142" w:right="283"/>
        <w:rPr>
          <w:rFonts w:ascii="Times New Roman" w:hAnsi="Times New Roman" w:cs="Times New Roman"/>
        </w:rPr>
      </w:pPr>
      <w:r w:rsidRPr="0068093C">
        <w:rPr>
          <w:rFonts w:ascii="Times New Roman" w:hAnsi="Times New Roman" w:cs="Times New Roman"/>
          <w:b/>
        </w:rPr>
        <w:t>2. IZJAVA O IZPOLNJEVANJU POGOJEV</w:t>
      </w:r>
    </w:p>
    <w:p w14:paraId="1452B4C4" w14:textId="7BDA03CD" w:rsidR="00357B83" w:rsidRPr="0068093C" w:rsidRDefault="009A1788" w:rsidP="0068093C">
      <w:pPr>
        <w:tabs>
          <w:tab w:val="left" w:pos="9072"/>
          <w:tab w:val="left" w:pos="9214"/>
        </w:tabs>
        <w:ind w:left="142" w:right="283"/>
        <w:rPr>
          <w:rFonts w:ascii="Times New Roman" w:hAnsi="Times New Roman" w:cs="Times New Roman"/>
        </w:rPr>
      </w:pPr>
      <w:r w:rsidRPr="0068093C">
        <w:rPr>
          <w:rFonts w:ascii="Times New Roman" w:hAnsi="Times New Roman" w:cs="Times New Roman"/>
        </w:rPr>
        <w:t>Prijavitelj izjavljam, da:</w:t>
      </w:r>
    </w:p>
    <w:p w14:paraId="43ED7B79" w14:textId="3DC6FD2A" w:rsidR="00357B83" w:rsidRPr="0068093C" w:rsidRDefault="009A1788" w:rsidP="0068093C">
      <w:pPr>
        <w:tabs>
          <w:tab w:val="left" w:pos="9072"/>
          <w:tab w:val="left" w:pos="9214"/>
        </w:tabs>
        <w:ind w:left="142" w:right="283"/>
        <w:rPr>
          <w:rFonts w:ascii="Times New Roman" w:hAnsi="Times New Roman" w:cs="Times New Roman"/>
        </w:rPr>
      </w:pPr>
      <w:r w:rsidRPr="0068093C">
        <w:rPr>
          <w:rFonts w:ascii="Segoe UI Symbol" w:hAnsi="Segoe UI Symbol" w:cs="Segoe UI Symbol"/>
        </w:rPr>
        <w:t>☐</w:t>
      </w:r>
      <w:r w:rsidRPr="0068093C">
        <w:rPr>
          <w:rFonts w:ascii="Times New Roman" w:hAnsi="Times New Roman" w:cs="Times New Roman"/>
        </w:rPr>
        <w:t xml:space="preserve"> </w:t>
      </w:r>
      <w:r w:rsidR="00F516E2">
        <w:rPr>
          <w:rFonts w:ascii="Times New Roman" w:hAnsi="Times New Roman" w:cs="Times New Roman"/>
        </w:rPr>
        <w:t>nevladna organizacija</w:t>
      </w:r>
      <w:r w:rsidR="003079EA">
        <w:rPr>
          <w:rFonts w:ascii="Times New Roman" w:hAnsi="Times New Roman" w:cs="Times New Roman"/>
        </w:rPr>
        <w:t>, ki deluje v javnem interesu na področju športa</w:t>
      </w:r>
    </w:p>
    <w:p w14:paraId="08A6BA9C" w14:textId="77777777" w:rsidR="00357B83" w:rsidRPr="0068093C" w:rsidRDefault="009A1788" w:rsidP="0068093C">
      <w:pPr>
        <w:tabs>
          <w:tab w:val="left" w:pos="9072"/>
          <w:tab w:val="left" w:pos="9214"/>
        </w:tabs>
        <w:ind w:left="142" w:right="283"/>
        <w:rPr>
          <w:rFonts w:ascii="Times New Roman" w:hAnsi="Times New Roman" w:cs="Times New Roman"/>
        </w:rPr>
      </w:pPr>
      <w:r w:rsidRPr="0068093C">
        <w:rPr>
          <w:rFonts w:ascii="Segoe UI Symbol" w:hAnsi="Segoe UI Symbol" w:cs="Segoe UI Symbol"/>
        </w:rPr>
        <w:t>☐</w:t>
      </w:r>
      <w:r w:rsidRPr="0068093C">
        <w:rPr>
          <w:rFonts w:ascii="Times New Roman" w:hAnsi="Times New Roman" w:cs="Times New Roman"/>
        </w:rPr>
        <w:t xml:space="preserve"> izpolnjujemo pogoje za pridobitev nepremičnine v brezplačno uporabo skladno s prvim odstavkom 68. člena Zakona o stvarnem premoženju države in samoupravnih lokalnih skupnosti.</w:t>
      </w:r>
    </w:p>
    <w:p w14:paraId="7F51AA7D" w14:textId="77777777" w:rsidR="00357B83" w:rsidRPr="0068093C" w:rsidRDefault="009A1788" w:rsidP="0068093C">
      <w:pPr>
        <w:tabs>
          <w:tab w:val="left" w:pos="9072"/>
          <w:tab w:val="left" w:pos="9214"/>
        </w:tabs>
        <w:ind w:left="142" w:right="283"/>
        <w:rPr>
          <w:rFonts w:ascii="Times New Roman" w:hAnsi="Times New Roman" w:cs="Times New Roman"/>
        </w:rPr>
      </w:pPr>
      <w:r w:rsidRPr="0068093C">
        <w:rPr>
          <w:rFonts w:ascii="Times New Roman" w:hAnsi="Times New Roman" w:cs="Times New Roman"/>
          <w:b/>
        </w:rPr>
        <w:t>3. NAMEN UPORABE NEPREMIČNINE</w:t>
      </w:r>
    </w:p>
    <w:p w14:paraId="7B0689F9" w14:textId="77777777" w:rsidR="00357B83" w:rsidRPr="0068093C" w:rsidRDefault="009A1788" w:rsidP="0068093C">
      <w:pPr>
        <w:tabs>
          <w:tab w:val="left" w:pos="9072"/>
          <w:tab w:val="left" w:pos="9214"/>
        </w:tabs>
        <w:ind w:left="142" w:right="283"/>
        <w:rPr>
          <w:rFonts w:ascii="Times New Roman" w:hAnsi="Times New Roman" w:cs="Times New Roman"/>
        </w:rPr>
      </w:pPr>
      <w:r w:rsidRPr="0068093C">
        <w:rPr>
          <w:rFonts w:ascii="Times New Roman" w:hAnsi="Times New Roman" w:cs="Times New Roman"/>
        </w:rPr>
        <w:t>Nepremičnino bomo uporabljali za naslednji namen oziroma dejavnost:</w:t>
      </w:r>
    </w:p>
    <w:p w14:paraId="18793495" w14:textId="7CE2F38B" w:rsidR="0068093C" w:rsidRDefault="0068093C" w:rsidP="0068093C">
      <w:pPr>
        <w:ind w:left="142"/>
      </w:pPr>
      <w:r>
        <w:rPr>
          <w:rFonts w:ascii="Times New Roman" w:hAnsi="Times New Roman" w:cs="Times New Roman"/>
        </w:rPr>
        <w:t>_________________________________________________________________________________</w:t>
      </w:r>
    </w:p>
    <w:p w14:paraId="44E80C5E" w14:textId="225E5896" w:rsidR="00357B83" w:rsidRPr="0068093C" w:rsidRDefault="0068093C" w:rsidP="0068093C">
      <w:pPr>
        <w:tabs>
          <w:tab w:val="left" w:pos="9072"/>
          <w:tab w:val="left" w:pos="9214"/>
        </w:tabs>
        <w:ind w:left="142" w:right="283"/>
        <w:rPr>
          <w:rFonts w:ascii="Times New Roman" w:hAnsi="Times New Roman" w:cs="Times New Roman"/>
        </w:rPr>
      </w:pPr>
      <w:r w:rsidRPr="0068093C">
        <w:rPr>
          <w:rFonts w:ascii="Times New Roman" w:hAnsi="Times New Roman" w:cs="Times New Roman"/>
        </w:rPr>
        <w:t>_________________________________________________________________________________</w:t>
      </w:r>
    </w:p>
    <w:p w14:paraId="152F562E" w14:textId="65084DDE" w:rsidR="00357B83" w:rsidRDefault="009A1788" w:rsidP="0068093C">
      <w:pPr>
        <w:tabs>
          <w:tab w:val="left" w:pos="9072"/>
        </w:tabs>
        <w:ind w:left="142" w:right="283"/>
        <w:rPr>
          <w:rFonts w:ascii="Times New Roman" w:hAnsi="Times New Roman" w:cs="Times New Roman"/>
        </w:rPr>
      </w:pPr>
      <w:r w:rsidRPr="0068093C">
        <w:rPr>
          <w:rFonts w:ascii="Times New Roman" w:hAnsi="Times New Roman" w:cs="Times New Roman"/>
        </w:rPr>
        <w:t>___________________________________________</w:t>
      </w:r>
      <w:r w:rsidR="0068093C" w:rsidRPr="0068093C">
        <w:rPr>
          <w:rFonts w:ascii="Times New Roman" w:hAnsi="Times New Roman" w:cs="Times New Roman"/>
        </w:rPr>
        <w:t>______________________</w:t>
      </w:r>
      <w:r w:rsidRPr="0068093C">
        <w:rPr>
          <w:rFonts w:ascii="Times New Roman" w:hAnsi="Times New Roman" w:cs="Times New Roman"/>
        </w:rPr>
        <w:t>________________</w:t>
      </w:r>
    </w:p>
    <w:p w14:paraId="6BAE9B4C" w14:textId="77777777" w:rsidR="0068093C" w:rsidRPr="0068093C" w:rsidRDefault="0068093C" w:rsidP="0068093C">
      <w:pPr>
        <w:tabs>
          <w:tab w:val="left" w:pos="9072"/>
          <w:tab w:val="left" w:pos="9214"/>
        </w:tabs>
        <w:ind w:left="142" w:right="283"/>
        <w:rPr>
          <w:rFonts w:ascii="Times New Roman" w:hAnsi="Times New Roman" w:cs="Times New Roman"/>
        </w:rPr>
      </w:pPr>
    </w:p>
    <w:p w14:paraId="5409E8FE" w14:textId="0AA01CF6" w:rsidR="00357B83" w:rsidRPr="0068093C" w:rsidRDefault="009A1788" w:rsidP="0068093C">
      <w:pPr>
        <w:tabs>
          <w:tab w:val="left" w:pos="9072"/>
          <w:tab w:val="left" w:pos="9214"/>
        </w:tabs>
        <w:ind w:left="142" w:right="283"/>
        <w:rPr>
          <w:rFonts w:ascii="Times New Roman" w:hAnsi="Times New Roman" w:cs="Times New Roman"/>
        </w:rPr>
      </w:pPr>
      <w:r w:rsidRPr="0068093C">
        <w:rPr>
          <w:rFonts w:ascii="Times New Roman" w:hAnsi="Times New Roman" w:cs="Times New Roman"/>
        </w:rPr>
        <w:t>__________________________________</w:t>
      </w:r>
      <w:r w:rsidR="0068093C" w:rsidRPr="0068093C">
        <w:rPr>
          <w:rFonts w:ascii="Times New Roman" w:hAnsi="Times New Roman" w:cs="Times New Roman"/>
        </w:rPr>
        <w:t>______________________</w:t>
      </w:r>
      <w:r w:rsidRPr="0068093C">
        <w:rPr>
          <w:rFonts w:ascii="Times New Roman" w:hAnsi="Times New Roman" w:cs="Times New Roman"/>
        </w:rPr>
        <w:t>_________________________</w:t>
      </w:r>
    </w:p>
    <w:p w14:paraId="1B3C40A7" w14:textId="3B83BEA4" w:rsidR="00357B83" w:rsidRPr="0068093C" w:rsidRDefault="009A1788" w:rsidP="0068093C">
      <w:pPr>
        <w:tabs>
          <w:tab w:val="left" w:pos="9072"/>
          <w:tab w:val="left" w:pos="9214"/>
        </w:tabs>
        <w:ind w:left="142" w:right="283"/>
        <w:rPr>
          <w:rFonts w:ascii="Times New Roman" w:hAnsi="Times New Roman" w:cs="Times New Roman"/>
        </w:rPr>
      </w:pPr>
      <w:r w:rsidRPr="0068093C">
        <w:rPr>
          <w:rFonts w:ascii="Times New Roman" w:hAnsi="Times New Roman" w:cs="Times New Roman"/>
        </w:rPr>
        <w:t>____________</w:t>
      </w:r>
      <w:r w:rsidR="0068093C" w:rsidRPr="0068093C">
        <w:rPr>
          <w:rFonts w:ascii="Times New Roman" w:hAnsi="Times New Roman" w:cs="Times New Roman"/>
        </w:rPr>
        <w:t>______________________</w:t>
      </w:r>
      <w:r w:rsidRPr="0068093C">
        <w:rPr>
          <w:rFonts w:ascii="Times New Roman" w:hAnsi="Times New Roman" w:cs="Times New Roman"/>
        </w:rPr>
        <w:t>_______________________________________________</w:t>
      </w:r>
    </w:p>
    <w:p w14:paraId="7188FB1D" w14:textId="399F94F3" w:rsidR="00357B83" w:rsidRPr="0068093C" w:rsidRDefault="009A1788" w:rsidP="0068093C">
      <w:pPr>
        <w:tabs>
          <w:tab w:val="left" w:pos="9072"/>
          <w:tab w:val="left" w:pos="9214"/>
        </w:tabs>
        <w:ind w:left="142" w:right="283"/>
        <w:rPr>
          <w:rFonts w:ascii="Times New Roman" w:hAnsi="Times New Roman" w:cs="Times New Roman"/>
        </w:rPr>
      </w:pPr>
      <w:r w:rsidRPr="0068093C">
        <w:rPr>
          <w:rFonts w:ascii="Segoe UI Symbol" w:hAnsi="Segoe UI Symbol" w:cs="Segoe UI Symbol"/>
        </w:rPr>
        <w:t>☐</w:t>
      </w:r>
      <w:r w:rsidRPr="0068093C">
        <w:rPr>
          <w:rFonts w:ascii="Times New Roman" w:hAnsi="Times New Roman" w:cs="Times New Roman"/>
        </w:rPr>
        <w:t xml:space="preserve"> Izjavljamo, da se bo nepremičnina uporabljala izključno za </w:t>
      </w:r>
      <w:r w:rsidR="00F516E2">
        <w:rPr>
          <w:rFonts w:ascii="Times New Roman" w:hAnsi="Times New Roman" w:cs="Times New Roman"/>
        </w:rPr>
        <w:t>opravljanje dejavnosti na področju športa.</w:t>
      </w:r>
    </w:p>
    <w:p w14:paraId="2F168D6F" w14:textId="77777777" w:rsidR="00357B83" w:rsidRPr="0068093C" w:rsidRDefault="009A1788" w:rsidP="0068093C">
      <w:pPr>
        <w:tabs>
          <w:tab w:val="left" w:pos="9072"/>
          <w:tab w:val="left" w:pos="9214"/>
        </w:tabs>
        <w:ind w:left="142" w:right="283"/>
        <w:rPr>
          <w:rFonts w:ascii="Times New Roman" w:hAnsi="Times New Roman" w:cs="Times New Roman"/>
        </w:rPr>
      </w:pPr>
      <w:r w:rsidRPr="0068093C">
        <w:rPr>
          <w:rFonts w:ascii="Times New Roman" w:hAnsi="Times New Roman" w:cs="Times New Roman"/>
          <w:b/>
        </w:rPr>
        <w:t>4. PRILOGE</w:t>
      </w:r>
    </w:p>
    <w:p w14:paraId="0F3CA595" w14:textId="34CA5736" w:rsidR="00357B83" w:rsidRPr="0068093C" w:rsidRDefault="009A1788" w:rsidP="0068093C">
      <w:pPr>
        <w:tabs>
          <w:tab w:val="left" w:pos="9072"/>
          <w:tab w:val="left" w:pos="9214"/>
        </w:tabs>
        <w:ind w:left="142" w:right="283"/>
        <w:rPr>
          <w:rFonts w:ascii="Times New Roman" w:hAnsi="Times New Roman" w:cs="Times New Roman"/>
        </w:rPr>
      </w:pPr>
      <w:r w:rsidRPr="0068093C">
        <w:rPr>
          <w:rFonts w:ascii="Segoe UI Symbol" w:hAnsi="Segoe UI Symbol" w:cs="Segoe UI Symbol"/>
        </w:rPr>
        <w:t>☐</w:t>
      </w:r>
      <w:r w:rsidRPr="0068093C">
        <w:rPr>
          <w:rFonts w:ascii="Times New Roman" w:hAnsi="Times New Roman" w:cs="Times New Roman"/>
        </w:rPr>
        <w:t xml:space="preserve"> dokazilo, da je prijavitelj </w:t>
      </w:r>
      <w:r w:rsidR="00F516E2">
        <w:rPr>
          <w:rFonts w:ascii="Times New Roman" w:hAnsi="Times New Roman" w:cs="Times New Roman"/>
        </w:rPr>
        <w:t>nevladna organizacija</w:t>
      </w:r>
      <w:r w:rsidR="003079EA">
        <w:rPr>
          <w:rFonts w:ascii="Times New Roman" w:hAnsi="Times New Roman" w:cs="Times New Roman"/>
        </w:rPr>
        <w:t>, ki deluje v javnem interesu</w:t>
      </w:r>
    </w:p>
    <w:p w14:paraId="24A8F8D5" w14:textId="77777777" w:rsidR="00357B83" w:rsidRPr="0068093C" w:rsidRDefault="009A1788" w:rsidP="0068093C">
      <w:pPr>
        <w:tabs>
          <w:tab w:val="left" w:pos="9072"/>
          <w:tab w:val="left" w:pos="9214"/>
        </w:tabs>
        <w:ind w:left="142" w:right="283"/>
        <w:rPr>
          <w:rFonts w:ascii="Times New Roman" w:hAnsi="Times New Roman" w:cs="Times New Roman"/>
        </w:rPr>
      </w:pPr>
      <w:r w:rsidRPr="0068093C">
        <w:rPr>
          <w:rFonts w:ascii="Segoe UI Symbol" w:hAnsi="Segoe UI Symbol" w:cs="Segoe UI Symbol"/>
        </w:rPr>
        <w:t>☐</w:t>
      </w:r>
      <w:r w:rsidRPr="0068093C">
        <w:rPr>
          <w:rFonts w:ascii="Times New Roman" w:hAnsi="Times New Roman" w:cs="Times New Roman"/>
        </w:rPr>
        <w:t xml:space="preserve"> drugo dokazilo (navedite): _________________________________</w:t>
      </w:r>
    </w:p>
    <w:p w14:paraId="015EC399" w14:textId="77777777" w:rsidR="00357B83" w:rsidRPr="0068093C" w:rsidRDefault="009A1788" w:rsidP="0068093C">
      <w:pPr>
        <w:tabs>
          <w:tab w:val="left" w:pos="9072"/>
          <w:tab w:val="left" w:pos="9214"/>
        </w:tabs>
        <w:ind w:left="142" w:right="283"/>
        <w:rPr>
          <w:rFonts w:ascii="Times New Roman" w:hAnsi="Times New Roman" w:cs="Times New Roman"/>
        </w:rPr>
      </w:pPr>
      <w:r w:rsidRPr="0068093C">
        <w:rPr>
          <w:rFonts w:ascii="Times New Roman" w:hAnsi="Times New Roman" w:cs="Times New Roman"/>
          <w:b/>
        </w:rPr>
        <w:t>5. IZJAVA PRIJAVITELJA</w:t>
      </w:r>
    </w:p>
    <w:p w14:paraId="2B826B3F" w14:textId="41F91886" w:rsidR="00357B83" w:rsidRPr="0068093C" w:rsidRDefault="009A1788" w:rsidP="0068093C">
      <w:pPr>
        <w:tabs>
          <w:tab w:val="left" w:pos="9072"/>
          <w:tab w:val="left" w:pos="9214"/>
        </w:tabs>
        <w:ind w:left="142" w:right="283"/>
        <w:rPr>
          <w:rFonts w:ascii="Times New Roman" w:hAnsi="Times New Roman" w:cs="Times New Roman"/>
        </w:rPr>
      </w:pPr>
      <w:r w:rsidRPr="0068093C">
        <w:rPr>
          <w:rFonts w:ascii="Times New Roman" w:hAnsi="Times New Roman" w:cs="Times New Roman"/>
        </w:rPr>
        <w:t>Prijavitelj izjavljam, da:</w:t>
      </w:r>
      <w:r w:rsidRPr="0068093C">
        <w:rPr>
          <w:rFonts w:ascii="Times New Roman" w:hAnsi="Times New Roman" w:cs="Times New Roman"/>
        </w:rPr>
        <w:br/>
        <w:t>- so vsi podatki, navedeni v tej prijavi, resnični in popolni;</w:t>
      </w:r>
      <w:r w:rsidRPr="0068093C">
        <w:rPr>
          <w:rFonts w:ascii="Times New Roman" w:hAnsi="Times New Roman" w:cs="Times New Roman"/>
        </w:rPr>
        <w:br/>
        <w:t>- sprejemamo pogoje iz Namere za sklenitev neposredne pogodbe za oddajo nepremičnine v</w:t>
      </w:r>
      <w:r w:rsidR="0068093C">
        <w:rPr>
          <w:rFonts w:ascii="Times New Roman" w:hAnsi="Times New Roman" w:cs="Times New Roman"/>
        </w:rPr>
        <w:t xml:space="preserve"> </w:t>
      </w:r>
      <w:r w:rsidRPr="0068093C">
        <w:rPr>
          <w:rFonts w:ascii="Times New Roman" w:hAnsi="Times New Roman" w:cs="Times New Roman"/>
        </w:rPr>
        <w:t>brezplačno</w:t>
      </w:r>
      <w:r w:rsidR="0068093C">
        <w:rPr>
          <w:rFonts w:ascii="Times New Roman" w:hAnsi="Times New Roman" w:cs="Times New Roman"/>
        </w:rPr>
        <w:t xml:space="preserve"> </w:t>
      </w:r>
      <w:r w:rsidRPr="0068093C">
        <w:rPr>
          <w:rFonts w:ascii="Times New Roman" w:hAnsi="Times New Roman" w:cs="Times New Roman"/>
        </w:rPr>
        <w:t>uporabo, št. 478-</w:t>
      </w:r>
      <w:r w:rsidR="003079EA">
        <w:rPr>
          <w:rFonts w:ascii="Times New Roman" w:hAnsi="Times New Roman" w:cs="Times New Roman"/>
        </w:rPr>
        <w:t>2</w:t>
      </w:r>
      <w:r w:rsidRPr="0068093C">
        <w:rPr>
          <w:rFonts w:ascii="Times New Roman" w:hAnsi="Times New Roman" w:cs="Times New Roman"/>
        </w:rPr>
        <w:t>/2026-</w:t>
      </w:r>
      <w:r w:rsidR="003079EA">
        <w:rPr>
          <w:rFonts w:ascii="Times New Roman" w:hAnsi="Times New Roman" w:cs="Times New Roman"/>
        </w:rPr>
        <w:t>108</w:t>
      </w:r>
      <w:r w:rsidRPr="0068093C">
        <w:rPr>
          <w:rFonts w:ascii="Times New Roman" w:hAnsi="Times New Roman" w:cs="Times New Roman"/>
        </w:rPr>
        <w:t>;</w:t>
      </w:r>
      <w:r w:rsidRPr="0068093C">
        <w:rPr>
          <w:rFonts w:ascii="Times New Roman" w:hAnsi="Times New Roman" w:cs="Times New Roman"/>
        </w:rPr>
        <w:br/>
      </w:r>
    </w:p>
    <w:p w14:paraId="200CE652" w14:textId="77777777" w:rsidR="0068093C" w:rsidRDefault="0068093C" w:rsidP="00251EC3">
      <w:pPr>
        <w:tabs>
          <w:tab w:val="left" w:pos="9072"/>
          <w:tab w:val="left" w:pos="9214"/>
        </w:tabs>
        <w:ind w:right="283"/>
        <w:rPr>
          <w:rFonts w:ascii="Times New Roman" w:hAnsi="Times New Roman" w:cs="Times New Roman"/>
        </w:rPr>
      </w:pPr>
    </w:p>
    <w:p w14:paraId="2BABC092" w14:textId="76A37C88" w:rsidR="0068093C" w:rsidRDefault="0068093C" w:rsidP="00251EC3">
      <w:pPr>
        <w:tabs>
          <w:tab w:val="left" w:pos="9072"/>
          <w:tab w:val="left" w:pos="9214"/>
        </w:tabs>
        <w:ind w:left="142" w:right="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Kraj, datu</w:t>
      </w:r>
      <w:r w:rsidR="00251EC3">
        <w:rPr>
          <w:rFonts w:ascii="Times New Roman" w:hAnsi="Times New Roman" w:cs="Times New Roman"/>
        </w:rPr>
        <w:t xml:space="preserve">m                                                  </w:t>
      </w:r>
      <w:r>
        <w:rPr>
          <w:rFonts w:ascii="Times New Roman" w:hAnsi="Times New Roman" w:cs="Times New Roman"/>
        </w:rPr>
        <w:t>Žig:</w:t>
      </w:r>
      <w:r w:rsidRPr="0068093C">
        <w:rPr>
          <w:rFonts w:ascii="Times New Roman" w:hAnsi="Times New Roman" w:cs="Times New Roman"/>
        </w:rPr>
        <w:t xml:space="preserve"> </w:t>
      </w:r>
      <w:r w:rsidR="00251EC3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>Podpis:</w:t>
      </w:r>
    </w:p>
    <w:p w14:paraId="7DD3819A" w14:textId="0A2934D5" w:rsidR="0068093C" w:rsidRPr="0068093C" w:rsidRDefault="0068093C" w:rsidP="00F516E2">
      <w:pPr>
        <w:tabs>
          <w:tab w:val="left" w:pos="9072"/>
          <w:tab w:val="left" w:pos="9214"/>
        </w:tabs>
        <w:ind w:left="142" w:right="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</w:t>
      </w:r>
      <w:r w:rsidR="00251EC3">
        <w:rPr>
          <w:rFonts w:ascii="Times New Roman" w:hAnsi="Times New Roman" w:cs="Times New Roman"/>
        </w:rPr>
        <w:t xml:space="preserve">          </w:t>
      </w:r>
      <w:r w:rsidR="00F516E2">
        <w:rPr>
          <w:rFonts w:ascii="Times New Roman" w:hAnsi="Times New Roman" w:cs="Times New Roman"/>
        </w:rPr>
        <w:t xml:space="preserve">                                                                </w:t>
      </w:r>
      <w:r w:rsidR="00F516E2">
        <w:rPr>
          <w:rFonts w:ascii="Times New Roman" w:hAnsi="Times New Roman" w:cs="Times New Roman"/>
        </w:rPr>
        <w:t>______________________</w:t>
      </w:r>
      <w:r w:rsidR="00F516E2">
        <w:rPr>
          <w:rFonts w:ascii="Times New Roman" w:hAnsi="Times New Roman" w:cs="Times New Roman"/>
        </w:rPr>
        <w:tab/>
      </w:r>
    </w:p>
    <w:p w14:paraId="14AF9C02" w14:textId="77777777" w:rsidR="009A1788" w:rsidRPr="0068093C" w:rsidRDefault="009A1788" w:rsidP="0068093C">
      <w:pPr>
        <w:tabs>
          <w:tab w:val="left" w:pos="9072"/>
          <w:tab w:val="left" w:pos="9214"/>
        </w:tabs>
        <w:ind w:left="142" w:right="283"/>
        <w:rPr>
          <w:rFonts w:ascii="Times New Roman" w:hAnsi="Times New Roman" w:cs="Times New Roman"/>
        </w:rPr>
      </w:pPr>
    </w:p>
    <w:sectPr w:rsidR="009A1788" w:rsidRPr="0068093C" w:rsidSect="0068093C">
      <w:pgSz w:w="12240" w:h="15840"/>
      <w:pgMar w:top="1440" w:right="1325" w:bottom="1440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Otevile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Otevile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Oznaenseznam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Oznaenseznam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74373447">
    <w:abstractNumId w:val="8"/>
  </w:num>
  <w:num w:numId="2" w16cid:durableId="1689453463">
    <w:abstractNumId w:val="6"/>
  </w:num>
  <w:num w:numId="3" w16cid:durableId="1274364776">
    <w:abstractNumId w:val="5"/>
  </w:num>
  <w:num w:numId="4" w16cid:durableId="1720665970">
    <w:abstractNumId w:val="4"/>
  </w:num>
  <w:num w:numId="5" w16cid:durableId="504831522">
    <w:abstractNumId w:val="7"/>
  </w:num>
  <w:num w:numId="6" w16cid:durableId="1735351578">
    <w:abstractNumId w:val="3"/>
  </w:num>
  <w:num w:numId="7" w16cid:durableId="976684277">
    <w:abstractNumId w:val="2"/>
  </w:num>
  <w:num w:numId="8" w16cid:durableId="1848053005">
    <w:abstractNumId w:val="1"/>
  </w:num>
  <w:num w:numId="9" w16cid:durableId="2141995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B63AC"/>
    <w:rsid w:val="0015074B"/>
    <w:rsid w:val="00251EC3"/>
    <w:rsid w:val="0029639D"/>
    <w:rsid w:val="003079EA"/>
    <w:rsid w:val="003109D7"/>
    <w:rsid w:val="00326F90"/>
    <w:rsid w:val="00357B83"/>
    <w:rsid w:val="00505C4C"/>
    <w:rsid w:val="0068093C"/>
    <w:rsid w:val="009A1788"/>
    <w:rsid w:val="00AA1D8D"/>
    <w:rsid w:val="00B47730"/>
    <w:rsid w:val="00CB0664"/>
    <w:rsid w:val="00F516E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E0CED"/>
  <w14:defaultImageDpi w14:val="300"/>
  <w15:docId w15:val="{AD71D9A7-AC03-41A5-B2D7-11C3B4DCA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C693F"/>
    <w:rPr>
      <w:rFonts w:ascii="Calibri" w:hAnsi="Calibri"/>
    </w:rPr>
  </w:style>
  <w:style w:type="paragraph" w:styleId="Naslov1">
    <w:name w:val="heading 1"/>
    <w:basedOn w:val="Navaden"/>
    <w:next w:val="Navaden"/>
    <w:link w:val="Naslov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618BF"/>
  </w:style>
  <w:style w:type="paragraph" w:styleId="Noga">
    <w:name w:val="footer"/>
    <w:basedOn w:val="Navaden"/>
    <w:link w:val="Nog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618BF"/>
  </w:style>
  <w:style w:type="paragraph" w:styleId="Brezrazmikov">
    <w:name w:val="No Spacing"/>
    <w:uiPriority w:val="1"/>
    <w:qFormat/>
    <w:rsid w:val="00FC693F"/>
    <w:pPr>
      <w:spacing w:after="0" w:line="240" w:lineRule="auto"/>
    </w:pPr>
  </w:style>
  <w:style w:type="character" w:customStyle="1" w:styleId="Naslov1Znak">
    <w:name w:val="Naslov 1 Znak"/>
    <w:basedOn w:val="Privzetapisavaodstavka"/>
    <w:link w:val="Naslov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">
    <w:name w:val="Title"/>
    <w:basedOn w:val="Navaden"/>
    <w:next w:val="Navaden"/>
    <w:link w:val="Naslov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FC693F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99"/>
    <w:unhideWhenUsed/>
    <w:rsid w:val="00AA1D8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AA1D8D"/>
  </w:style>
  <w:style w:type="paragraph" w:styleId="Telobesedila2">
    <w:name w:val="Body Text 2"/>
    <w:basedOn w:val="Navaden"/>
    <w:link w:val="Telobesedila2Znak"/>
    <w:uiPriority w:val="99"/>
    <w:unhideWhenUsed/>
    <w:rsid w:val="00AA1D8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AA1D8D"/>
  </w:style>
  <w:style w:type="paragraph" w:styleId="Telobesedila3">
    <w:name w:val="Body Text 3"/>
    <w:basedOn w:val="Navaden"/>
    <w:link w:val="Telobesedila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AA1D8D"/>
    <w:rPr>
      <w:sz w:val="16"/>
      <w:szCs w:val="16"/>
    </w:rPr>
  </w:style>
  <w:style w:type="paragraph" w:styleId="Seznam">
    <w:name w:val="List"/>
    <w:basedOn w:val="Navade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avade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avaden"/>
    <w:uiPriority w:val="99"/>
    <w:unhideWhenUsed/>
    <w:rsid w:val="00326F90"/>
    <w:pPr>
      <w:ind w:left="1080" w:hanging="360"/>
      <w:contextualSpacing/>
    </w:pPr>
  </w:style>
  <w:style w:type="paragraph" w:styleId="Oznaenseznam">
    <w:name w:val="List Bullet"/>
    <w:basedOn w:val="Navaden"/>
    <w:uiPriority w:val="99"/>
    <w:unhideWhenUsed/>
    <w:rsid w:val="00326F90"/>
    <w:pPr>
      <w:numPr>
        <w:numId w:val="1"/>
      </w:numPr>
      <w:contextualSpacing/>
    </w:pPr>
  </w:style>
  <w:style w:type="paragraph" w:styleId="Oznaenseznam2">
    <w:name w:val="List Bullet 2"/>
    <w:basedOn w:val="Navaden"/>
    <w:uiPriority w:val="99"/>
    <w:unhideWhenUsed/>
    <w:rsid w:val="00326F90"/>
    <w:pPr>
      <w:numPr>
        <w:numId w:val="2"/>
      </w:numPr>
      <w:contextualSpacing/>
    </w:pPr>
  </w:style>
  <w:style w:type="paragraph" w:styleId="Oznaenseznam3">
    <w:name w:val="List Bullet 3"/>
    <w:basedOn w:val="Navaden"/>
    <w:uiPriority w:val="99"/>
    <w:unhideWhenUsed/>
    <w:rsid w:val="00326F90"/>
    <w:pPr>
      <w:numPr>
        <w:numId w:val="3"/>
      </w:numPr>
      <w:contextualSpacing/>
    </w:pPr>
  </w:style>
  <w:style w:type="paragraph" w:styleId="Otevilenseznam">
    <w:name w:val="List Number"/>
    <w:basedOn w:val="Navaden"/>
    <w:uiPriority w:val="99"/>
    <w:unhideWhenUsed/>
    <w:rsid w:val="00326F90"/>
    <w:pPr>
      <w:numPr>
        <w:numId w:val="5"/>
      </w:numPr>
      <w:contextualSpacing/>
    </w:pPr>
  </w:style>
  <w:style w:type="paragraph" w:styleId="Otevilenseznam2">
    <w:name w:val="List Number 2"/>
    <w:basedOn w:val="Navaden"/>
    <w:uiPriority w:val="99"/>
    <w:unhideWhenUsed/>
    <w:rsid w:val="0029639D"/>
    <w:pPr>
      <w:numPr>
        <w:numId w:val="6"/>
      </w:numPr>
      <w:contextualSpacing/>
    </w:pPr>
  </w:style>
  <w:style w:type="paragraph" w:styleId="Otevilenseznam3">
    <w:name w:val="List Number 3"/>
    <w:basedOn w:val="Navaden"/>
    <w:uiPriority w:val="99"/>
    <w:unhideWhenUsed/>
    <w:rsid w:val="0029639D"/>
    <w:pPr>
      <w:numPr>
        <w:numId w:val="7"/>
      </w:numPr>
      <w:contextualSpacing/>
    </w:pPr>
  </w:style>
  <w:style w:type="paragraph" w:styleId="Seznam-nadaljevanje">
    <w:name w:val="List Continue"/>
    <w:basedOn w:val="Navaden"/>
    <w:uiPriority w:val="99"/>
    <w:unhideWhenUsed/>
    <w:rsid w:val="0029639D"/>
    <w:pPr>
      <w:spacing w:after="120"/>
      <w:ind w:left="360"/>
      <w:contextualSpacing/>
    </w:pPr>
  </w:style>
  <w:style w:type="paragraph" w:styleId="Seznam-nadaljevanje2">
    <w:name w:val="List Continue 2"/>
    <w:basedOn w:val="Navaden"/>
    <w:uiPriority w:val="99"/>
    <w:unhideWhenUsed/>
    <w:rsid w:val="0029639D"/>
    <w:pPr>
      <w:spacing w:after="120"/>
      <w:ind w:left="720"/>
      <w:contextualSpacing/>
    </w:pPr>
  </w:style>
  <w:style w:type="paragraph" w:styleId="Seznam-nadaljevanje3">
    <w:name w:val="List Continue 3"/>
    <w:basedOn w:val="Navaden"/>
    <w:uiPriority w:val="99"/>
    <w:unhideWhenUsed/>
    <w:rsid w:val="0029639D"/>
    <w:pPr>
      <w:spacing w:after="120"/>
      <w:ind w:left="1080"/>
      <w:contextualSpacing/>
    </w:pPr>
  </w:style>
  <w:style w:type="paragraph" w:styleId="Makrobesedilo">
    <w:name w:val="macro"/>
    <w:link w:val="Makrobesedilo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besediloZnak">
    <w:name w:val="Makro besedilo Znak"/>
    <w:basedOn w:val="Privzetapisavaodstavka"/>
    <w:link w:val="Makrobesedilo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avaden"/>
    <w:next w:val="Navaden"/>
    <w:link w:val="CitatZnak"/>
    <w:uiPriority w:val="29"/>
    <w:qFormat/>
    <w:rsid w:val="00FC693F"/>
    <w:rPr>
      <w:i/>
      <w:iCs/>
      <w:color w:val="000000" w:themeColor="text1"/>
    </w:rPr>
  </w:style>
  <w:style w:type="character" w:customStyle="1" w:styleId="CitatZnak">
    <w:name w:val="Citat Znak"/>
    <w:basedOn w:val="Privzetapisavaodstavka"/>
    <w:link w:val="Citat"/>
    <w:uiPriority w:val="29"/>
    <w:rsid w:val="00FC693F"/>
    <w:rPr>
      <w:i/>
      <w:iCs/>
      <w:color w:val="000000" w:themeColor="text1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repko">
    <w:name w:val="Strong"/>
    <w:basedOn w:val="Privzetapisavaodstavka"/>
    <w:uiPriority w:val="22"/>
    <w:qFormat/>
    <w:rsid w:val="00FC693F"/>
    <w:rPr>
      <w:b/>
      <w:bCs/>
    </w:rPr>
  </w:style>
  <w:style w:type="character" w:styleId="Poudarek">
    <w:name w:val="Emphasis"/>
    <w:basedOn w:val="Privzetapisavaodstavka"/>
    <w:uiPriority w:val="20"/>
    <w:qFormat/>
    <w:rsid w:val="00FC693F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C693F"/>
    <w:rPr>
      <w:b/>
      <w:bCs/>
      <w:i/>
      <w:iCs/>
      <w:color w:val="4F81BD" w:themeColor="accent1"/>
    </w:rPr>
  </w:style>
  <w:style w:type="character" w:styleId="Neenpoudarek">
    <w:name w:val="Subtle Emphasis"/>
    <w:basedOn w:val="Privzetapisavaodstavka"/>
    <w:uiPriority w:val="19"/>
    <w:qFormat/>
    <w:rsid w:val="00FC693F"/>
    <w:rPr>
      <w:i/>
      <w:iCs/>
      <w:color w:val="808080" w:themeColor="text1" w:themeTint="7F"/>
    </w:rPr>
  </w:style>
  <w:style w:type="character" w:styleId="Intenzivenpoudarek">
    <w:name w:val="Intense Emphasis"/>
    <w:basedOn w:val="Privzetapisavaodstavka"/>
    <w:uiPriority w:val="21"/>
    <w:qFormat/>
    <w:rsid w:val="00FC693F"/>
    <w:rPr>
      <w:b/>
      <w:bCs/>
      <w:i/>
      <w:iCs/>
      <w:color w:val="4F81BD" w:themeColor="accent1"/>
    </w:rPr>
  </w:style>
  <w:style w:type="character" w:styleId="Neensklic">
    <w:name w:val="Subtle Reference"/>
    <w:basedOn w:val="Privzetapisavaodstavka"/>
    <w:uiPriority w:val="31"/>
    <w:qFormat/>
    <w:rsid w:val="00FC693F"/>
    <w:rPr>
      <w:smallCaps/>
      <w:color w:val="C0504D" w:themeColor="accent2"/>
      <w:u w:val="single"/>
    </w:rPr>
  </w:style>
  <w:style w:type="character" w:styleId="Intenzivensklic">
    <w:name w:val="Intense Reference"/>
    <w:basedOn w:val="Privzetapisavaodstavk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Privzetapisavaodstavka"/>
    <w:uiPriority w:val="33"/>
    <w:qFormat/>
    <w:rsid w:val="00FC693F"/>
    <w:rPr>
      <w:b/>
      <w:b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FC693F"/>
    <w:pPr>
      <w:outlineLvl w:val="9"/>
    </w:pPr>
  </w:style>
  <w:style w:type="table" w:styleId="Tabelamrea">
    <w:name w:val="Table Grid"/>
    <w:basedOn w:val="Navadnatabel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osenenjepoudarek1">
    <w:name w:val="Light Shading Accent 1"/>
    <w:basedOn w:val="Navadnatabel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etlosenenjepoudarek2">
    <w:name w:val="Light Shading Accent 2"/>
    <w:basedOn w:val="Navadnatabel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etlosenenjepoudarek3">
    <w:name w:val="Light Shading Accent 3"/>
    <w:basedOn w:val="Navadnatabel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etlosenenjepoudarek4">
    <w:name w:val="Light Shading Accent 4"/>
    <w:basedOn w:val="Navadnatabel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etlosenenjepoudarek5">
    <w:name w:val="Light Shading Accent 5"/>
    <w:basedOn w:val="Navadnatabel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osenenjepoudarek6">
    <w:name w:val="Light Shading Accent 6"/>
    <w:basedOn w:val="Navadnatabel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etelseznam">
    <w:name w:val="Light List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etelseznampoudarek1">
    <w:name w:val="Light List Accent 1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etelseznampoudarek2">
    <w:name w:val="Light List Accent 2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etelseznampoudarek3">
    <w:name w:val="Light List Accent 3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etelseznampoudarek4">
    <w:name w:val="Light List Accent 4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etelseznampoudarek5">
    <w:name w:val="Light List Accent 5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etelseznampoudarek6">
    <w:name w:val="Light List Accent 6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etlamrea">
    <w:name w:val="Light Grid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etlamreapoudarek1">
    <w:name w:val="Light Grid Accent 1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amreapoudarek2">
    <w:name w:val="Light Grid Accent 2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etlamreapoudarek3">
    <w:name w:val="Light Grid Accent 3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etlamreapoudarek4">
    <w:name w:val="Light Grid Accent 4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etlamreapoudarek5">
    <w:name w:val="Light Grid Accent 5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etlamreapoudarek6">
    <w:name w:val="Light Grid Accent 6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rednjesenenje1">
    <w:name w:val="Medium Shading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1">
    <w:name w:val="Medium Shading 1 Accent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2">
    <w:name w:val="Medium Shading 1 Accent 2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3">
    <w:name w:val="Medium Shading 1 Accent 3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4">
    <w:name w:val="Medium Shading 1 Accent 4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5">
    <w:name w:val="Medium Shading 1 Accent 5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6">
    <w:name w:val="Medium Shading 1 Accent 6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2">
    <w:name w:val="Medium Shading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1">
    <w:name w:val="Medium Shading 2 Accent 1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2">
    <w:name w:val="Medium Shading 2 Accent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3">
    <w:name w:val="Medium Shading 2 Accent 3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4">
    <w:name w:val="Medium Shading 2 Accent 4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5">
    <w:name w:val="Medium Shading 2 Accent 5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6">
    <w:name w:val="Medium Shading 2 Accent 6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iseznam1">
    <w:name w:val="Medium Lis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seznam1poudarek1">
    <w:name w:val="Medium List 1 Accen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seznam1poudarek2">
    <w:name w:val="Medium List 1 Accent 2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seznam1poudarek3">
    <w:name w:val="Medium List 1 Accent 3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seznam1poudarek4">
    <w:name w:val="Medium List 1 Accent 4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seznam1poudarek5">
    <w:name w:val="Medium List 1 Accent 5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seznam1poudarek6">
    <w:name w:val="Medium List 1 Accent 6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seznam2">
    <w:name w:val="Medium Lis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1">
    <w:name w:val="Medium List 2 Accent 1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2">
    <w:name w:val="Medium List 2 Accen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3">
    <w:name w:val="Medium List 2 Accent 3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4">
    <w:name w:val="Medium List 2 Accent 4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5">
    <w:name w:val="Medium List 2 Accent 5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6">
    <w:name w:val="Medium List 2 Accent 6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amrea1">
    <w:name w:val="Medium Grid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mrea1poudarek1">
    <w:name w:val="Medium Grid 1 Accent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mrea1poudarek2">
    <w:name w:val="Medium Grid 1 Accent 2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mrea1poudarek3">
    <w:name w:val="Medium Grid 1 Accent 3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mrea1poudarek4">
    <w:name w:val="Medium Grid 1 Accent 4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mrea1poudarek5">
    <w:name w:val="Medium Grid 1 Accent 5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mrea1poudarek6">
    <w:name w:val="Medium Grid 1 Accent 6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mrea2">
    <w:name w:val="Medium Grid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1">
    <w:name w:val="Medium Grid 2 Accent 1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2">
    <w:name w:val="Medium Grid 2 Accent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3">
    <w:name w:val="Medium Grid 2 Accent 3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4">
    <w:name w:val="Medium Grid 2 Accent 4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5">
    <w:name w:val="Medium Grid 2 Accent 5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6">
    <w:name w:val="Medium Grid 2 Accent 6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3">
    <w:name w:val="Medium Grid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mrea3poudarek1">
    <w:name w:val="Medium Grid 3 Accent 1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mrea3poudarek2">
    <w:name w:val="Medium Grid 3 Accent 2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mrea3poudarek3">
    <w:name w:val="Medium Grid 3 Accent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mrea3poudarek4">
    <w:name w:val="Medium Grid 3 Accent 4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mrea3poudarek5">
    <w:name w:val="Medium Grid 3 Accent 5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mrea3poudarek6">
    <w:name w:val="Medium Grid 3 Accent 6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emenseznam">
    <w:name w:val="Dark List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emenseznampoudarek1">
    <w:name w:val="Dark List Accent 1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emenseznampoudarek2">
    <w:name w:val="Dark List Accent 2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emenseznampoudarek3">
    <w:name w:val="Dark List Accent 3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emenseznampoudarek4">
    <w:name w:val="Dark List Accent 4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emenseznampoudarek5">
    <w:name w:val="Dark List Accent 5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emenseznampoudarek6">
    <w:name w:val="Dark List Accent 6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vnosenenje">
    <w:name w:val="Colorful Shading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1">
    <w:name w:val="Colorful Shading Accent 1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2">
    <w:name w:val="Colorful Shading Accent 2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3">
    <w:name w:val="Colorful Shading Accent 3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osenenjepoudarek4">
    <w:name w:val="Colorful Shading Accent 4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5">
    <w:name w:val="Colorful Shading Accent 5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6">
    <w:name w:val="Colorful Shading Accent 6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iseznam">
    <w:name w:val="Colorful List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vniseznampoudarek1">
    <w:name w:val="Colorful List Accent 1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vniseznampoudarek2">
    <w:name w:val="Colorful List Accent 2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venseznampoudarek3">
    <w:name w:val="Colorful List Accent 3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vniseznampoudarek4">
    <w:name w:val="Colorful List Accent 4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vniseznampoudarek5">
    <w:name w:val="Colorful List Accent 5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vniseznampoudarek6">
    <w:name w:val="Colorful List Accent 6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vnamrea">
    <w:name w:val="Colorful Grid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vnamreapoudarek1">
    <w:name w:val="Colorful Grid Accent 1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vnamreapoudarek2">
    <w:name w:val="Colorful Grid Accent 2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vnamreapoudarek3">
    <w:name w:val="Colorful Grid Accent 3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amreapoudarek4">
    <w:name w:val="Colorful Grid Accent 4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vnamreapoudarek5">
    <w:name w:val="Colorful Grid Accent 5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vnamreapoudarek6">
    <w:name w:val="Colorful Grid Accent 6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1962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Tina Bilić</cp:lastModifiedBy>
  <cp:revision>3</cp:revision>
  <cp:lastPrinted>2026-07-16T08:41:00Z</cp:lastPrinted>
  <dcterms:created xsi:type="dcterms:W3CDTF">2026-08-03T09:38:00Z</dcterms:created>
  <dcterms:modified xsi:type="dcterms:W3CDTF">2026-08-03T11:47:00Z</dcterms:modified>
  <cp:category/>
</cp:coreProperties>
</file>